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261 Jazz-Funk Ювенали 2 Solo 1 Ліга</w:t>
      </w:r>
    </w:p>
    <w:p>
      <w:pPr>
        <w:pStyle w:val="Heading2"/>
      </w:pPr>
      <w:r>
        <w:t>Чвертьфінал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KATiA (Чернігів)</w:t>
      </w:r>
    </w:p>
    <w:p>
      <w:pPr>
        <w:spacing w:before="0" w:after="0"/>
      </w:pPr>
      <w:r>
        <w:t>B - Олена Рубан</w:t>
      </w:r>
    </w:p>
    <w:p>
      <w:pPr>
        <w:spacing w:before="0" w:after="0"/>
      </w:pPr>
      <w:r>
        <w:t>C - Міщенко Альона</w:t>
      </w:r>
    </w:p>
    <w:p>
      <w:pPr>
        <w:spacing w:before="0" w:after="0"/>
      </w:pPr>
      <w:r>
        <w:t>D - Шаповалова Тетяна</w:t>
      </w:r>
    </w:p>
    <w:p>
      <w:pPr>
        <w:spacing w:before="0" w:after="0"/>
      </w:pPr>
      <w:r>
        <w:t>E - Дар`я Алексашина</w:t>
      </w:r>
    </w:p>
    <w:p>
      <w:pPr>
        <w:spacing w:before="0" w:after="0"/>
      </w:pPr>
      <w:r>
        <w:t>F - Сидорцова Яна</w:t>
      </w:r>
    </w:p>
    <w:p>
      <w:pPr>
        <w:spacing w:before="0" w:after="0"/>
      </w:pPr>
      <w:r>
        <w:t>G - Марія Chirva (Київ)</w:t>
      </w:r>
    </w:p>
    <w:p>
      <w:pPr>
        <w:spacing w:after="120"/>
      </w:pPr>
    </w:p>
    <w:p>
      <w:r>
        <w:t>В наступне коло пройшли:</w:t>
      </w:r>
    </w:p>
    <w:p>
      <w:pPr>
        <w:pStyle w:val="ListBullet"/>
      </w:pPr>
      <w:r>
        <w:t>#37 Маргарита Левченко</w:t>
      </w:r>
    </w:p>
    <w:p>
      <w:pPr>
        <w:pStyle w:val="ListBullet"/>
      </w:pPr>
      <w:r>
        <w:t>#341 Анна Токарєва</w:t>
      </w:r>
    </w:p>
    <w:p>
      <w:pPr>
        <w:pStyle w:val="ListBullet"/>
      </w:pPr>
      <w:r>
        <w:t>#255 Поліна Колеснікова</w:t>
      </w:r>
    </w:p>
    <w:p>
      <w:pPr>
        <w:pStyle w:val="ListBullet"/>
      </w:pPr>
      <w:r>
        <w:t>#165 Марія Чех</w:t>
      </w:r>
    </w:p>
    <w:p>
      <w:pPr>
        <w:pStyle w:val="ListBullet"/>
      </w:pPr>
      <w:r>
        <w:t>#146 Кіра Раматова</w:t>
      </w:r>
    </w:p>
    <w:p>
      <w:pPr>
        <w:pStyle w:val="ListBullet"/>
      </w:pPr>
      <w:r>
        <w:t>#137 Марія Нестеренко</w:t>
      </w:r>
    </w:p>
    <w:p>
      <w:pPr>
        <w:pStyle w:val="ListBullet"/>
      </w:pPr>
      <w:r>
        <w:t>#91 Евеліна Вільченко</w:t>
      </w:r>
    </w:p>
    <w:p>
      <w:pPr>
        <w:pStyle w:val="ListBullet"/>
      </w:pPr>
      <w:r>
        <w:t>#87 Валерія Білогурова</w:t>
      </w:r>
    </w:p>
    <w:p>
      <w:pPr>
        <w:pStyle w:val="ListBullet"/>
      </w:pPr>
      <w:r>
        <w:t>#83 Милана Ємельянова</w:t>
      </w:r>
    </w:p>
    <w:p>
      <w:pPr>
        <w:pStyle w:val="ListBullet"/>
      </w:pPr>
      <w:r>
        <w:t>#415 Марія Стельмах</w:t>
      </w:r>
    </w:p>
    <w:p>
      <w:pPr>
        <w:pStyle w:val="ListBullet"/>
      </w:pPr>
      <w:r>
        <w:t>#399 Юлія Галушка</w:t>
      </w:r>
    </w:p>
    <w:p>
      <w:pPr>
        <w:pStyle w:val="ListBullet"/>
      </w:pPr>
      <w:r>
        <w:t>#66 Єва Олійник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F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G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341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255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165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146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137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91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87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83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415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399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66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112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/>
        </w:tc>
      </w:tr>
      <w:tr>
        <w:tc>
          <w:tcPr>
            <w:tcW w:type="dxa" w:w="1040"/>
          </w:tcPr>
          <w:p>
            <w:pPr>
              <w:jc w:val="center"/>
            </w:pPr>
            <w:r>
              <w:t>397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/>
        </w:tc>
      </w:tr>
      <w:tr>
        <w:tc>
          <w:tcPr>
            <w:tcW w:type="dxa" w:w="1040"/>
          </w:tcPr>
          <w:p>
            <w:pPr>
              <w:jc w:val="center"/>
            </w:pPr>
            <w:r>
              <w:t>192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/>
        </w:tc>
      </w:tr>
      <w:tr>
        <w:tc>
          <w:tcPr>
            <w:tcW w:type="dxa" w:w="1040"/>
          </w:tcPr>
          <w:p>
            <w:pPr>
              <w:jc w:val="center"/>
            </w:pPr>
            <w:r>
              <w:t>419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/>
        </w:tc>
      </w:tr>
    </w:tbl>
    <w:p/>
    <w:p>
      <w:pPr>
        <w:pStyle w:val="Heading2"/>
      </w:pPr>
      <w:r>
        <w:t>Півфінал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KATiA (Чернігів)</w:t>
      </w:r>
    </w:p>
    <w:p>
      <w:pPr>
        <w:spacing w:before="0" w:after="0"/>
      </w:pPr>
      <w:r>
        <w:t>B - Олена Рубан</w:t>
      </w:r>
    </w:p>
    <w:p>
      <w:pPr>
        <w:spacing w:before="0" w:after="0"/>
      </w:pPr>
      <w:r>
        <w:t>C - Міщенко Альона</w:t>
      </w:r>
    </w:p>
    <w:p>
      <w:pPr>
        <w:spacing w:before="0" w:after="0"/>
      </w:pPr>
      <w:r>
        <w:t>D - Шаповалова Тетяна</w:t>
      </w:r>
    </w:p>
    <w:p>
      <w:pPr>
        <w:spacing w:before="0" w:after="0"/>
      </w:pPr>
      <w:r>
        <w:t>E - Дар`я Алексашина</w:t>
      </w:r>
    </w:p>
    <w:p>
      <w:pPr>
        <w:spacing w:before="0" w:after="0"/>
      </w:pPr>
      <w:r>
        <w:t>F - Сидорцова Яна</w:t>
      </w:r>
    </w:p>
    <w:p>
      <w:pPr>
        <w:spacing w:before="0" w:after="0"/>
      </w:pPr>
      <w:r>
        <w:t>G - Марія Chirva (Київ)</w:t>
      </w:r>
    </w:p>
    <w:p>
      <w:pPr>
        <w:spacing w:after="120"/>
      </w:pPr>
    </w:p>
    <w:p>
      <w:r>
        <w:t>В наступне коло пройшли:</w:t>
      </w:r>
    </w:p>
    <w:p>
      <w:pPr>
        <w:pStyle w:val="ListBullet"/>
      </w:pPr>
      <w:r>
        <w:t>#341 Анна Токарєва</w:t>
      </w:r>
    </w:p>
    <w:p>
      <w:pPr>
        <w:pStyle w:val="ListBullet"/>
      </w:pPr>
      <w:r>
        <w:t>#165 Марія Чех</w:t>
      </w:r>
    </w:p>
    <w:p>
      <w:pPr>
        <w:pStyle w:val="ListBullet"/>
      </w:pPr>
      <w:r>
        <w:t>#137 Марія Нестеренко</w:t>
      </w:r>
    </w:p>
    <w:p>
      <w:pPr>
        <w:pStyle w:val="ListBullet"/>
      </w:pPr>
      <w:r>
        <w:t>#91 Евеліна Вільченко</w:t>
      </w:r>
    </w:p>
    <w:p>
      <w:pPr>
        <w:pStyle w:val="ListBullet"/>
      </w:pPr>
      <w:r>
        <w:t>#83 Милана Ємельянова</w:t>
      </w:r>
    </w:p>
    <w:p>
      <w:pPr>
        <w:pStyle w:val="ListBullet"/>
      </w:pPr>
      <w:r>
        <w:t>#146 Кіра Раматова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F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G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341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165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137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91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83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146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/>
        </w:tc>
      </w:tr>
      <w:tr>
        <w:tc>
          <w:tcPr>
            <w:tcW w:type="dxa" w:w="1040"/>
          </w:tcPr>
          <w:p>
            <w:pPr>
              <w:jc w:val="center"/>
            </w:pPr>
            <w:r>
              <w:t>415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/>
        </w:tc>
      </w:tr>
      <w:tr>
        <w:tc>
          <w:tcPr>
            <w:tcW w:type="dxa" w:w="1040"/>
          </w:tcPr>
          <w:p>
            <w:pPr>
              <w:jc w:val="center"/>
            </w:pPr>
            <w:r>
              <w:t>255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/>
        </w:tc>
      </w:tr>
      <w:tr>
        <w:tc>
          <w:tcPr>
            <w:tcW w:type="dxa" w:w="1040"/>
          </w:tcPr>
          <w:p>
            <w:pPr>
              <w:jc w:val="center"/>
            </w:pPr>
            <w:r>
              <w:t>87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/>
        </w:tc>
      </w:tr>
      <w:tr>
        <w:tc>
          <w:tcPr>
            <w:tcW w:type="dxa" w:w="1040"/>
          </w:tcPr>
          <w:p>
            <w:pPr>
              <w:jc w:val="center"/>
            </w:pPr>
            <w:r>
              <w:t>399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/>
        </w:tc>
      </w:tr>
      <w:tr>
        <w:tc>
          <w:tcPr>
            <w:tcW w:type="dxa" w:w="1040"/>
          </w:tcPr>
          <w:p>
            <w:pPr>
              <w:jc w:val="center"/>
            </w:pPr>
            <w:r>
              <w:t>66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/>
        </w:tc>
      </w:tr>
    </w:tbl>
    <w:p/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KATiA (Чернігів)</w:t>
      </w:r>
    </w:p>
    <w:p>
      <w:pPr>
        <w:spacing w:before="0" w:after="0"/>
      </w:pPr>
      <w:r>
        <w:t>B - Олена Рубан</w:t>
      </w:r>
    </w:p>
    <w:p>
      <w:pPr>
        <w:spacing w:before="0" w:after="0"/>
      </w:pPr>
      <w:r>
        <w:t>C - Міщенко Альона</w:t>
      </w:r>
    </w:p>
    <w:p>
      <w:pPr>
        <w:spacing w:before="0" w:after="0"/>
      </w:pPr>
      <w:r>
        <w:t>D - Шаповалова Тетяна</w:t>
      </w:r>
    </w:p>
    <w:p>
      <w:pPr>
        <w:spacing w:before="0" w:after="0"/>
      </w:pPr>
      <w:r>
        <w:t>E - Дар`я Алексашина</w:t>
      </w:r>
    </w:p>
    <w:p>
      <w:pPr>
        <w:spacing w:before="0" w:after="0"/>
      </w:pPr>
      <w:r>
        <w:t>F - Сидорцова Яна</w:t>
      </w:r>
    </w:p>
    <w:p>
      <w:pPr>
        <w:spacing w:before="0" w:after="0"/>
      </w:pPr>
      <w:r>
        <w:t>G - Марія Chirva (Київ)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#341 Анна Токарєва - 1 місце</w:t>
      </w:r>
    </w:p>
    <w:p>
      <w:pPr>
        <w:pStyle w:val="ListNumber"/>
      </w:pPr>
      <w:r>
        <w:t>#91 Евеліна Вільченко - 2 місце</w:t>
      </w:r>
    </w:p>
    <w:p>
      <w:pPr>
        <w:pStyle w:val="ListNumber"/>
      </w:pPr>
      <w:r>
        <w:t>#165 Марія Чех - 3 місце</w:t>
      </w:r>
    </w:p>
    <w:p>
      <w:pPr>
        <w:pStyle w:val="ListNumber"/>
      </w:pPr>
      <w:r>
        <w:t>#137 Марія Нестеренко - 4 місце</w:t>
      </w:r>
    </w:p>
    <w:p>
      <w:pPr>
        <w:pStyle w:val="ListNumber"/>
      </w:pPr>
      <w:r>
        <w:t>#83 Милана Ємельянова - 5 місце</w:t>
      </w:r>
    </w:p>
    <w:p>
      <w:pPr>
        <w:pStyle w:val="ListNumber"/>
      </w:pPr>
      <w:r>
        <w:t>#146 Кіра Раматова - 6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F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G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341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91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165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137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83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146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